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45632947" name="4b2f7bb0-525b-11f0-91ab-372160f0e19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6999125" name="4b2f7bb0-525b-11f0-91ab-372160f0e190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34697005" name="4f8d3080-525b-11f0-a9b1-31c033db900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6325759" name="4f8d3080-525b-11f0-a9b1-31c033db900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-DG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Abflussrohr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40263372" name="5fd3e830-525b-11f0-bd32-69fc814181c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1574330" name="5fd3e830-525b-11f0-bd32-69fc814181c0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46996143" name="69bd4a80-525b-11f0-a9f0-674be1c12f0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8154969" name="69bd4a80-525b-11f0-a9f0-674be1c12f02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UH- 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Asbestkarton </w:t>
            </w:r>
          </w:p>
          <w:p>
            <w:pPr>
              <w:spacing w:before="0" w:after="0"/>
            </w:pPr>
            <w:r>
              <w:t>Nachtspeicherofen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36588452" name="7d94ca10-525b-11f0-a93c-1b30c0ae111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5011498" name="7d94ca10-525b-11f0-a93c-1b30c0ae111d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28881600" name="8514f490-525b-11f0-841f-69b9e3d21d1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8988874" name="8514f490-525b-11f0-841f-69b9e3d21d17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/ 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/ 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19151629" name="663ec030-525d-11f0-b8b2-9bfad62bbcd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8955815" name="663ec030-525d-11f0-b8b2-9bfad62bbcd1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63862179" name="6942d870-525d-11f0-89b7-effd4e77961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1485941" name="6942d870-525d-11f0-89b7-effd4e77961d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72127972" name="f4870190-525d-11f0-983f-9f5b4f118f8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3553330" name="f4870190-525d-11f0-983f-9f5b4f118f82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96140140" name="f8da2f10-525d-11f0-a942-15d3470a535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5308119" name="f8da2f10-525d-11f0-a942-15d3470a5351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VM-19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/ 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031331" name="0eb2eaf0-5260-11f0-8074-8f20473adce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2803440" name="0eb2eaf0-5260-11f0-8074-8f20473adce3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5058526" name="114380e0-5260-11f0-aea4-eb0956bb601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7054216" name="114380e0-5260-11f0-aea4-eb0956bb601d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/ 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44640788" name="3d6463a0-5261-11f0-8aaf-b3833288570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7734262" name="3d6463a0-5261-11f0-8aaf-b38332885700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22146421" name="403e5ea0-5261-11f0-b590-07a71bc928e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6313361" name="403e5ea0-5261-11f0-b590-07a71bc928ee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Asbestschnüre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24864032" name="ce254620-5261-11f0-a57d-470553f7881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6545206" name="ce254620-5261-11f0-a57d-470553f78814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31800447" name="d2ef5150-5261-11f0-8fd6-bd9f1606701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844196" name="d2ef5150-5261-11f0-8fd6-bd9f1606701e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07602630" name="8a3f2780-5263-11f0-9fcb-2b8b5e1735c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4058757" name="8a3f2780-5263-11f0-9fcb-2b8b5e1735ca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32113252" name="a7deecd0-5263-11f0-b5b6-8d6280e287d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1391612" name="a7deecd0-5263-11f0-b5b6-8d6280e287da.jp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Himmelsbergstrasse 1, 8617 Mönchaltorf</w:t>
          </w:r>
        </w:p>
        <w:p>
          <w:pPr>
            <w:spacing w:before="0" w:after="0"/>
          </w:pPr>
          <w:r>
            <w:t>347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